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3903571" name="019de323-e7c8-79ec-a661-8f27481a8d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538062" name="019de323-e7c8-79ec-a661-8f27481a8d8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3119554" name="019de326-ea0b-7113-a477-3bfb58118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215701" name="019de326-ea0b-7113-a477-3bfb5811844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2510829" name="019de32c-fda7-783b-9792-ec615ded4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369028" name="019de32c-fda7-783b-9792-ec615ded41a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5980386" name="019de330-0ff7-7acf-8e72-8f870133a6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615420" name="019de330-0ff7-7acf-8e72-8f870133a69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280274" name="019de33b-9e43-73f0-ac6d-239f9d5b6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476208" name="019de33b-9e43-73f0-ac6d-239f9d5b63a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8644230" name="019de348-3802-7f80-99f8-78d5f1533e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074128" name="019de348-3802-7f80-99f8-78d5f1533eb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2337635" name="019de325-0a14-71ed-97fd-d705ca4030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853211" name="019de325-0a14-71ed-97fd-d705ca4030b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Sauna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072510" name="019de337-67d5-7442-a8b6-97c52ad5eb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226087" name="019de337-67d5-7442-a8b6-97c52ad5eb2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413251" name="019de329-1959-7395-ab42-ad159b706d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568052" name="019de329-1959-7395-ab42-ad159b706d0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688951" name="019de340-ffcd-7e2e-b434-f9aed5c8e5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23962" name="019de340-ffcd-7e2e-b434-f9aed5c8e51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2953111" name="019de349-c850-7e55-bead-485b041821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152173" name="019de349-c850-7e55-bead-485b0418213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2675858" name="019de32b-7a78-724e-b84f-f05b4b197e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445353" name="019de32b-7a78-724e-b84f-f05b4b197ef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0479660" name="019de338-9039-70ec-a87f-43f511d67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192947" name="019de338-9039-70ec-a87f-43f511d67fe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7917519" name="019de342-0c1c-7b9b-9b6a-c5e4ac6b61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31212" name="019de342-0c1c-7b9b-9b6a-c5e4ac6b616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143608" name="019de349-effa-7f95-9a4d-576899fb33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838024" name="019de349-effa-7f95-9a4d-576899fb33b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3318504" name="019de32d-f642-78c5-88ba-512f829727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520727" name="019de32d-f642-78c5-88ba-512f8297272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7340537" name="019de343-9ff9-71e7-b3cd-670590643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687102" name="019de343-9ff9-71e7-b3cd-6705906438f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5319546" name="019de349-11dd-7e67-a383-4eac14def7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111944" name="019de349-11dd-7e67-a383-4eac14def7c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2264442" name="019de34a-a273-7e05-8bf1-e89e5e8bd7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328849" name="019de34a-a273-7e05-8bf1-e89e5e8bd7a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5472158" name="019de335-a417-79fb-b62b-5e441cdbb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438896" name="019de335-a417-79fb-b62b-5e441cdbb3d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9242932" name="019de346-0253-795a-bfc9-21bb0664b8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070626" name="019de346-0253-795a-bfc9-21bb0664b81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Don Boscostrasse 8, 6215 Beromünster</w:t>
          </w:r>
        </w:p>
        <w:p>
          <w:pPr>
            <w:spacing w:before="0" w:after="0"/>
          </w:pPr>
          <w:r>
            <w:t>DN 888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